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2803" w:rsidRDefault="00452803" w:rsidP="00452803">
      <w:pPr>
        <w:spacing w:after="200"/>
        <w:jc w:val="right"/>
        <w:rPr>
          <w:rFonts w:ascii="Corbel" w:hAnsi="Corbel" w:cs="Arial"/>
          <w:color w:val="000000" w:themeColor="text1"/>
          <w:szCs w:val="21"/>
        </w:rPr>
      </w:pPr>
      <w:r w:rsidRPr="003F2453">
        <w:rPr>
          <w:rFonts w:ascii="Corbel" w:hAnsi="Corbel" w:cstheme="minorHAnsi"/>
          <w:b/>
          <w:color w:val="000000" w:themeColor="text1"/>
          <w:sz w:val="26"/>
          <w:szCs w:val="28"/>
        </w:rPr>
        <w:t xml:space="preserve">Bijlage </w:t>
      </w:r>
      <w:r w:rsidR="005C4224">
        <w:rPr>
          <w:rFonts w:ascii="Corbel" w:hAnsi="Corbel" w:cstheme="minorHAnsi"/>
          <w:b/>
          <w:color w:val="000000" w:themeColor="text1"/>
          <w:sz w:val="26"/>
          <w:szCs w:val="28"/>
        </w:rPr>
        <w:t>3</w:t>
      </w:r>
      <w:r w:rsidRPr="003F2453">
        <w:rPr>
          <w:rFonts w:ascii="Corbel" w:hAnsi="Corbel" w:cstheme="minorHAnsi"/>
          <w:b/>
          <w:color w:val="000000" w:themeColor="text1"/>
          <w:sz w:val="26"/>
          <w:szCs w:val="28"/>
        </w:rPr>
        <w:br/>
      </w:r>
      <w:r w:rsidRPr="000C2548">
        <w:rPr>
          <w:rFonts w:ascii="Corbel" w:hAnsi="Corbel" w:cstheme="minorHAnsi"/>
          <w:b/>
          <w:color w:val="000000" w:themeColor="text1"/>
          <w:sz w:val="26"/>
          <w:szCs w:val="28"/>
        </w:rPr>
        <w:t>Verklaring bestuurder</w:t>
      </w:r>
      <w:r>
        <w:rPr>
          <w:rFonts w:ascii="Corbel" w:hAnsi="Corbel" w:cstheme="minorHAnsi"/>
          <w:b/>
          <w:color w:val="000000" w:themeColor="text1"/>
          <w:sz w:val="26"/>
          <w:szCs w:val="28"/>
        </w:rPr>
        <w:t xml:space="preserve"> </w:t>
      </w:r>
      <w:r w:rsidRPr="000C2548">
        <w:rPr>
          <w:rFonts w:ascii="Corbel" w:hAnsi="Corbel" w:cstheme="minorHAnsi"/>
          <w:b/>
          <w:color w:val="000000" w:themeColor="text1"/>
          <w:sz w:val="26"/>
          <w:szCs w:val="28"/>
        </w:rPr>
        <w:t>omtrent rechtmatigheid inschrijving</w:t>
      </w:r>
      <w:r w:rsidRPr="003F2453">
        <w:rPr>
          <w:rFonts w:ascii="Corbel" w:hAnsi="Corbel" w:cstheme="minorHAnsi"/>
          <w:b/>
          <w:color w:val="000000" w:themeColor="text1"/>
          <w:sz w:val="26"/>
          <w:szCs w:val="28"/>
        </w:rPr>
        <w:br/>
      </w:r>
    </w:p>
    <w:p w:rsidR="00452803" w:rsidRPr="000C2548" w:rsidRDefault="00452803" w:rsidP="00452803">
      <w:pPr>
        <w:keepNext/>
        <w:keepLines/>
        <w:pageBreakBefore/>
        <w:tabs>
          <w:tab w:val="left" w:pos="454"/>
        </w:tabs>
        <w:spacing w:after="560" w:line="560" w:lineRule="atLeast"/>
        <w:jc w:val="left"/>
        <w:outlineLvl w:val="0"/>
        <w:rPr>
          <w:rFonts w:ascii="Corbel" w:eastAsia="Calibri" w:hAnsi="Corbel"/>
          <w:b/>
          <w:bCs/>
          <w:sz w:val="42"/>
          <w:szCs w:val="28"/>
          <w:lang w:eastAsia="en-US"/>
        </w:rPr>
      </w:pPr>
      <w:r w:rsidRPr="000C2548">
        <w:rPr>
          <w:rFonts w:ascii="Corbel" w:eastAsia="Calibri" w:hAnsi="Corbel"/>
          <w:b/>
          <w:bCs/>
          <w:sz w:val="42"/>
          <w:szCs w:val="28"/>
          <w:lang w:eastAsia="en-US"/>
        </w:rPr>
        <w:lastRenderedPageBreak/>
        <w:t xml:space="preserve">Bijlage </w:t>
      </w:r>
      <w:r w:rsidR="00F758D2">
        <w:rPr>
          <w:rFonts w:ascii="Corbel" w:eastAsia="Calibri" w:hAnsi="Corbel"/>
          <w:b/>
          <w:bCs/>
          <w:sz w:val="42"/>
          <w:szCs w:val="28"/>
          <w:lang w:eastAsia="en-US"/>
        </w:rPr>
        <w:t>3</w:t>
      </w:r>
      <w:r w:rsidRPr="000C2548">
        <w:rPr>
          <w:rFonts w:ascii="Corbel" w:eastAsia="Calibri" w:hAnsi="Corbel"/>
          <w:b/>
          <w:bCs/>
          <w:sz w:val="42"/>
          <w:szCs w:val="28"/>
          <w:lang w:eastAsia="en-US"/>
        </w:rPr>
        <w:t>: Verklaring bestuurder</w:t>
      </w:r>
      <w:r w:rsidRPr="000C2548">
        <w:rPr>
          <w:rFonts w:ascii="Corbel" w:eastAsia="Calibri" w:hAnsi="Corbel"/>
          <w:b/>
          <w:bCs/>
          <w:sz w:val="42"/>
          <w:szCs w:val="28"/>
          <w:lang w:eastAsia="en-US"/>
        </w:rPr>
        <w:br/>
        <w:t>omtrent rechtmatigheid inschrijving</w:t>
      </w:r>
    </w:p>
    <w:p w:rsidR="00452803" w:rsidRPr="000C2548" w:rsidRDefault="00452803" w:rsidP="00452803">
      <w:pPr>
        <w:spacing w:line="280" w:lineRule="atLeast"/>
        <w:jc w:val="left"/>
        <w:rPr>
          <w:rFonts w:ascii="Corbel" w:eastAsia="Calibri" w:hAnsi="Corbel"/>
          <w:sz w:val="21"/>
          <w:szCs w:val="21"/>
          <w:lang w:eastAsia="en-US"/>
        </w:rPr>
      </w:pPr>
      <w:r w:rsidRPr="000C2548">
        <w:rPr>
          <w:rFonts w:ascii="Corbel" w:eastAsia="Calibri" w:hAnsi="Corbel"/>
          <w:sz w:val="21"/>
          <w:szCs w:val="21"/>
          <w:lang w:eastAsia="en-US"/>
        </w:rPr>
        <w:t>ten behoeve van</w:t>
      </w:r>
    </w:p>
    <w:p w:rsidR="00452803" w:rsidRPr="000C2548" w:rsidRDefault="00452803" w:rsidP="00452803">
      <w:pPr>
        <w:spacing w:line="280" w:lineRule="atLeast"/>
        <w:jc w:val="left"/>
        <w:rPr>
          <w:rFonts w:ascii="Corbel" w:eastAsia="Calibri" w:hAnsi="Corbel"/>
          <w:sz w:val="21"/>
          <w:szCs w:val="21"/>
          <w:lang w:eastAsia="en-US"/>
        </w:rPr>
      </w:pPr>
    </w:p>
    <w:p w:rsidR="00452803" w:rsidRPr="000C2548" w:rsidRDefault="00D616BD" w:rsidP="00452803">
      <w:pPr>
        <w:spacing w:line="280" w:lineRule="atLeast"/>
        <w:jc w:val="left"/>
        <w:rPr>
          <w:rFonts w:ascii="Corbel" w:eastAsia="Calibri" w:hAnsi="Corbel"/>
          <w:b/>
          <w:bCs/>
          <w:sz w:val="24"/>
          <w:lang w:eastAsia="en-US"/>
        </w:rPr>
      </w:pPr>
      <w:r>
        <w:rPr>
          <w:rFonts w:ascii="Corbel" w:eastAsia="Calibri" w:hAnsi="Corbel"/>
          <w:b/>
          <w:bCs/>
          <w:sz w:val="24"/>
          <w:lang w:eastAsia="en-US"/>
        </w:rPr>
        <w:t xml:space="preserve">Inzamelen van </w:t>
      </w:r>
      <w:r w:rsidR="00F758D2">
        <w:rPr>
          <w:rFonts w:ascii="Corbel" w:eastAsia="Calibri" w:hAnsi="Corbel"/>
          <w:b/>
          <w:bCs/>
          <w:sz w:val="24"/>
          <w:lang w:eastAsia="en-US"/>
        </w:rPr>
        <w:t>H</w:t>
      </w:r>
      <w:r>
        <w:rPr>
          <w:rFonts w:ascii="Corbel" w:eastAsia="Calibri" w:hAnsi="Corbel"/>
          <w:b/>
          <w:bCs/>
          <w:sz w:val="24"/>
          <w:lang w:eastAsia="en-US"/>
        </w:rPr>
        <w:t xml:space="preserve">uishoudelijk </w:t>
      </w:r>
      <w:r w:rsidR="00F758D2">
        <w:rPr>
          <w:rFonts w:ascii="Corbel" w:eastAsia="Calibri" w:hAnsi="Corbel"/>
          <w:b/>
          <w:bCs/>
          <w:sz w:val="24"/>
          <w:lang w:eastAsia="en-US"/>
        </w:rPr>
        <w:t>T</w:t>
      </w:r>
      <w:r>
        <w:rPr>
          <w:rFonts w:ascii="Corbel" w:eastAsia="Calibri" w:hAnsi="Corbel"/>
          <w:b/>
          <w:bCs/>
          <w:sz w:val="24"/>
          <w:lang w:eastAsia="en-US"/>
        </w:rPr>
        <w:t>extiel</w:t>
      </w:r>
      <w:bookmarkStart w:id="0" w:name="_GoBack"/>
      <w:bookmarkEnd w:id="0"/>
    </w:p>
    <w:p w:rsidR="00452803" w:rsidRPr="000C2548" w:rsidRDefault="00452803" w:rsidP="00452803">
      <w:pPr>
        <w:spacing w:line="280" w:lineRule="atLeast"/>
        <w:jc w:val="left"/>
        <w:rPr>
          <w:rFonts w:ascii="Corbel" w:eastAsia="Calibri" w:hAnsi="Corbel"/>
          <w:sz w:val="21"/>
          <w:szCs w:val="21"/>
          <w:lang w:eastAsia="en-US"/>
        </w:rPr>
      </w:pPr>
    </w:p>
    <w:p w:rsidR="00452803" w:rsidRPr="000C2548" w:rsidRDefault="00452803" w:rsidP="00452803">
      <w:pPr>
        <w:spacing w:line="280" w:lineRule="atLeast"/>
        <w:jc w:val="left"/>
        <w:rPr>
          <w:rFonts w:ascii="Corbel" w:eastAsia="Calibri" w:hAnsi="Corbel"/>
          <w:sz w:val="21"/>
          <w:szCs w:val="21"/>
          <w:lang w:eastAsia="en-US"/>
        </w:rPr>
      </w:pPr>
    </w:p>
    <w:p w:rsidR="00452803" w:rsidRPr="000C2548" w:rsidRDefault="00452803" w:rsidP="00452803">
      <w:pPr>
        <w:spacing w:line="280" w:lineRule="atLeast"/>
        <w:jc w:val="left"/>
        <w:rPr>
          <w:rFonts w:ascii="Corbel" w:eastAsia="Calibri" w:hAnsi="Corbel"/>
          <w:sz w:val="21"/>
          <w:szCs w:val="21"/>
          <w:lang w:eastAsia="en-US"/>
        </w:rPr>
      </w:pPr>
      <w:r w:rsidRPr="000C2548">
        <w:rPr>
          <w:rFonts w:ascii="Corbel" w:eastAsia="Calibri" w:hAnsi="Corbel"/>
          <w:sz w:val="21"/>
          <w:szCs w:val="21"/>
          <w:lang w:eastAsia="en-US"/>
        </w:rPr>
        <w:t>Ondergetekende verklaart dat de onderhavige inschrijving niet tot stand is gekomen onder invloed van een overeenkomst, besluit of gedraging in strijd met het Nederlandse of Europese mededingingsrecht.</w:t>
      </w:r>
    </w:p>
    <w:p w:rsidR="00452803" w:rsidRPr="000C2548" w:rsidRDefault="00452803" w:rsidP="00452803">
      <w:pPr>
        <w:spacing w:line="280" w:lineRule="atLeast"/>
        <w:jc w:val="left"/>
        <w:rPr>
          <w:rFonts w:ascii="Corbel" w:eastAsia="Calibri" w:hAnsi="Corbel"/>
          <w:sz w:val="21"/>
          <w:szCs w:val="21"/>
          <w:lang w:eastAsia="en-US"/>
        </w:rPr>
      </w:pPr>
    </w:p>
    <w:p w:rsidR="00452803" w:rsidRPr="000C2548" w:rsidRDefault="00452803" w:rsidP="00452803">
      <w:pPr>
        <w:spacing w:line="280" w:lineRule="atLeast"/>
        <w:jc w:val="left"/>
        <w:rPr>
          <w:rFonts w:ascii="Corbel" w:eastAsia="Calibri" w:hAnsi="Corbel"/>
          <w:sz w:val="21"/>
          <w:szCs w:val="21"/>
          <w:lang w:eastAsia="en-US"/>
        </w:rPr>
      </w:pPr>
      <w:r w:rsidRPr="000C2548">
        <w:rPr>
          <w:rFonts w:ascii="Corbel" w:eastAsia="Calibri" w:hAnsi="Corbel"/>
          <w:sz w:val="21"/>
          <w:szCs w:val="21"/>
          <w:lang w:eastAsia="en-US"/>
        </w:rPr>
        <w:t xml:space="preserve">Aldus naar waarheid opgemaakt op </w:t>
      </w:r>
      <w:r w:rsidRPr="000C2548">
        <w:rPr>
          <w:rFonts w:ascii="Corbel" w:eastAsia="Calibri" w:hAnsi="Corbel"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dag"/>
            </w:textInput>
          </w:ffData>
        </w:fldChar>
      </w:r>
      <w:r w:rsidRPr="000C2548">
        <w:rPr>
          <w:rFonts w:ascii="Corbel" w:eastAsia="Calibri" w:hAnsi="Corbel"/>
          <w:sz w:val="21"/>
          <w:szCs w:val="21"/>
          <w:lang w:eastAsia="en-US"/>
        </w:rPr>
        <w:instrText xml:space="preserve"> FORMTEXT </w:instrText>
      </w:r>
      <w:r w:rsidRPr="000C2548">
        <w:rPr>
          <w:rFonts w:ascii="Corbel" w:eastAsia="Calibri" w:hAnsi="Corbel"/>
          <w:sz w:val="21"/>
          <w:szCs w:val="21"/>
          <w:lang w:eastAsia="en-US"/>
        </w:rPr>
      </w:r>
      <w:r w:rsidRPr="000C2548">
        <w:rPr>
          <w:rFonts w:ascii="Corbel" w:eastAsia="Calibri" w:hAnsi="Corbel"/>
          <w:sz w:val="21"/>
          <w:szCs w:val="21"/>
          <w:lang w:eastAsia="en-US"/>
        </w:rPr>
        <w:fldChar w:fldCharType="separate"/>
      </w:r>
      <w:r w:rsidRPr="000C2548">
        <w:rPr>
          <w:rFonts w:ascii="Corbel" w:eastAsia="Calibri" w:hAnsi="Corbel"/>
          <w:sz w:val="21"/>
          <w:szCs w:val="21"/>
          <w:lang w:eastAsia="en-US"/>
        </w:rPr>
        <w:t>dag</w:t>
      </w:r>
      <w:r w:rsidRPr="000C2548">
        <w:rPr>
          <w:rFonts w:ascii="Corbel" w:eastAsia="Calibri" w:hAnsi="Corbel"/>
          <w:sz w:val="21"/>
          <w:szCs w:val="21"/>
          <w:lang w:eastAsia="en-US"/>
        </w:rPr>
        <w:fldChar w:fldCharType="end"/>
      </w:r>
      <w:r w:rsidRPr="000C2548">
        <w:rPr>
          <w:rFonts w:ascii="Corbel" w:eastAsia="Calibri" w:hAnsi="Corbel"/>
          <w:sz w:val="21"/>
          <w:szCs w:val="21"/>
          <w:lang w:eastAsia="en-US"/>
        </w:rPr>
        <w:t xml:space="preserve">  </w:t>
      </w:r>
      <w:r w:rsidRPr="000C2548">
        <w:rPr>
          <w:rFonts w:ascii="Corbel" w:eastAsia="Calibri" w:hAnsi="Corbel"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maand"/>
            </w:textInput>
          </w:ffData>
        </w:fldChar>
      </w:r>
      <w:r w:rsidRPr="000C2548">
        <w:rPr>
          <w:rFonts w:ascii="Corbel" w:eastAsia="Calibri" w:hAnsi="Corbel"/>
          <w:sz w:val="21"/>
          <w:szCs w:val="21"/>
          <w:lang w:eastAsia="en-US"/>
        </w:rPr>
        <w:instrText xml:space="preserve"> FORMTEXT </w:instrText>
      </w:r>
      <w:r w:rsidRPr="000C2548">
        <w:rPr>
          <w:rFonts w:ascii="Corbel" w:eastAsia="Calibri" w:hAnsi="Corbel"/>
          <w:sz w:val="21"/>
          <w:szCs w:val="21"/>
          <w:lang w:eastAsia="en-US"/>
        </w:rPr>
      </w:r>
      <w:r w:rsidRPr="000C2548">
        <w:rPr>
          <w:rFonts w:ascii="Corbel" w:eastAsia="Calibri" w:hAnsi="Corbel"/>
          <w:sz w:val="21"/>
          <w:szCs w:val="21"/>
          <w:lang w:eastAsia="en-US"/>
        </w:rPr>
        <w:fldChar w:fldCharType="separate"/>
      </w:r>
      <w:r w:rsidRPr="000C2548">
        <w:rPr>
          <w:rFonts w:ascii="Corbel" w:eastAsia="Calibri" w:hAnsi="Corbel"/>
          <w:sz w:val="21"/>
          <w:szCs w:val="21"/>
          <w:lang w:eastAsia="en-US"/>
        </w:rPr>
        <w:t>maand</w:t>
      </w:r>
      <w:r w:rsidRPr="000C2548">
        <w:rPr>
          <w:rFonts w:ascii="Corbel" w:eastAsia="Calibri" w:hAnsi="Corbel"/>
          <w:sz w:val="21"/>
          <w:szCs w:val="21"/>
          <w:lang w:eastAsia="en-US"/>
        </w:rPr>
        <w:fldChar w:fldCharType="end"/>
      </w:r>
      <w:r w:rsidRPr="000C2548">
        <w:rPr>
          <w:rFonts w:ascii="Corbel" w:eastAsia="Calibri" w:hAnsi="Corbel"/>
          <w:sz w:val="21"/>
          <w:szCs w:val="21"/>
          <w:lang w:eastAsia="en-US"/>
        </w:rPr>
        <w:t xml:space="preserve"> </w:t>
      </w:r>
      <w:r w:rsidRPr="000C2548">
        <w:rPr>
          <w:rFonts w:ascii="Corbel" w:eastAsia="Calibri" w:hAnsi="Corbel"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jaar"/>
            </w:textInput>
          </w:ffData>
        </w:fldChar>
      </w:r>
      <w:r w:rsidRPr="000C2548">
        <w:rPr>
          <w:rFonts w:ascii="Corbel" w:eastAsia="Calibri" w:hAnsi="Corbel"/>
          <w:sz w:val="21"/>
          <w:szCs w:val="21"/>
          <w:lang w:eastAsia="en-US"/>
        </w:rPr>
        <w:instrText xml:space="preserve"> FORMTEXT </w:instrText>
      </w:r>
      <w:r w:rsidRPr="000C2548">
        <w:rPr>
          <w:rFonts w:ascii="Corbel" w:eastAsia="Calibri" w:hAnsi="Corbel"/>
          <w:sz w:val="21"/>
          <w:szCs w:val="21"/>
          <w:lang w:eastAsia="en-US"/>
        </w:rPr>
      </w:r>
      <w:r w:rsidRPr="000C2548">
        <w:rPr>
          <w:rFonts w:ascii="Corbel" w:eastAsia="Calibri" w:hAnsi="Corbel"/>
          <w:sz w:val="21"/>
          <w:szCs w:val="21"/>
          <w:lang w:eastAsia="en-US"/>
        </w:rPr>
        <w:fldChar w:fldCharType="separate"/>
      </w:r>
      <w:r w:rsidRPr="000C2548">
        <w:rPr>
          <w:rFonts w:ascii="Corbel" w:eastAsia="Calibri" w:hAnsi="Corbel"/>
          <w:sz w:val="21"/>
          <w:szCs w:val="21"/>
          <w:lang w:eastAsia="en-US"/>
        </w:rPr>
        <w:t>jaar</w:t>
      </w:r>
      <w:r w:rsidRPr="000C2548">
        <w:rPr>
          <w:rFonts w:ascii="Corbel" w:eastAsia="Calibri" w:hAnsi="Corbel"/>
          <w:sz w:val="21"/>
          <w:szCs w:val="21"/>
          <w:lang w:eastAsia="en-US"/>
        </w:rPr>
        <w:fldChar w:fldCharType="end"/>
      </w:r>
      <w:r w:rsidRPr="000C2548">
        <w:rPr>
          <w:rFonts w:ascii="Corbel" w:eastAsia="Calibri" w:hAnsi="Corbel"/>
          <w:sz w:val="21"/>
          <w:szCs w:val="21"/>
          <w:lang w:eastAsia="en-US"/>
        </w:rPr>
        <w:t xml:space="preserve"> te </w:t>
      </w:r>
      <w:r w:rsidRPr="000C2548">
        <w:rPr>
          <w:rFonts w:ascii="Corbel" w:eastAsia="Calibri" w:hAnsi="Corbel"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plaats"/>
            </w:textInput>
          </w:ffData>
        </w:fldChar>
      </w:r>
      <w:r w:rsidRPr="000C2548">
        <w:rPr>
          <w:rFonts w:ascii="Corbel" w:eastAsia="Calibri" w:hAnsi="Corbel"/>
          <w:sz w:val="21"/>
          <w:szCs w:val="21"/>
          <w:lang w:eastAsia="en-US"/>
        </w:rPr>
        <w:instrText xml:space="preserve"> FORMTEXT </w:instrText>
      </w:r>
      <w:r w:rsidRPr="000C2548">
        <w:rPr>
          <w:rFonts w:ascii="Corbel" w:eastAsia="Calibri" w:hAnsi="Corbel"/>
          <w:sz w:val="21"/>
          <w:szCs w:val="21"/>
          <w:lang w:eastAsia="en-US"/>
        </w:rPr>
      </w:r>
      <w:r w:rsidRPr="000C2548">
        <w:rPr>
          <w:rFonts w:ascii="Corbel" w:eastAsia="Calibri" w:hAnsi="Corbel"/>
          <w:sz w:val="21"/>
          <w:szCs w:val="21"/>
          <w:lang w:eastAsia="en-US"/>
        </w:rPr>
        <w:fldChar w:fldCharType="separate"/>
      </w:r>
      <w:r w:rsidRPr="000C2548">
        <w:rPr>
          <w:rFonts w:ascii="Corbel" w:eastAsia="Calibri" w:hAnsi="Corbel"/>
          <w:sz w:val="21"/>
          <w:szCs w:val="21"/>
          <w:lang w:eastAsia="en-US"/>
        </w:rPr>
        <w:t>plaats</w:t>
      </w:r>
      <w:r w:rsidRPr="000C2548">
        <w:rPr>
          <w:rFonts w:ascii="Corbel" w:eastAsia="Calibri" w:hAnsi="Corbel"/>
          <w:sz w:val="21"/>
          <w:szCs w:val="21"/>
          <w:lang w:eastAsia="en-US"/>
        </w:rPr>
        <w:fldChar w:fldCharType="end"/>
      </w:r>
      <w:r w:rsidRPr="000C2548">
        <w:rPr>
          <w:rFonts w:ascii="Corbel" w:eastAsia="Calibri" w:hAnsi="Corbel"/>
          <w:sz w:val="21"/>
          <w:szCs w:val="21"/>
          <w:lang w:eastAsia="en-US"/>
        </w:rPr>
        <w:t xml:space="preserve"> </w:t>
      </w:r>
    </w:p>
    <w:p w:rsidR="00452803" w:rsidRPr="000C2548" w:rsidRDefault="00452803" w:rsidP="00452803">
      <w:pPr>
        <w:spacing w:line="280" w:lineRule="atLeast"/>
        <w:jc w:val="left"/>
        <w:rPr>
          <w:rFonts w:ascii="Corbel" w:eastAsia="Calibri" w:hAnsi="Corbel"/>
          <w:sz w:val="21"/>
          <w:szCs w:val="21"/>
          <w:lang w:eastAsia="en-US"/>
        </w:rPr>
      </w:pPr>
    </w:p>
    <w:p w:rsidR="00452803" w:rsidRPr="000C2548" w:rsidRDefault="00452803" w:rsidP="00452803">
      <w:pPr>
        <w:spacing w:line="280" w:lineRule="atLeast"/>
        <w:jc w:val="left"/>
        <w:rPr>
          <w:rFonts w:ascii="Corbel" w:eastAsia="Calibri" w:hAnsi="Corbel"/>
          <w:sz w:val="21"/>
          <w:szCs w:val="21"/>
          <w:lang w:eastAsia="en-US"/>
        </w:rPr>
      </w:pPr>
      <w:r w:rsidRPr="000C2548">
        <w:rPr>
          <w:rFonts w:ascii="Corbel" w:eastAsia="Calibri" w:hAnsi="Corbel"/>
          <w:sz w:val="21"/>
          <w:szCs w:val="21"/>
          <w:lang w:eastAsia="en-US"/>
        </w:rPr>
        <w:t xml:space="preserve">door, </w:t>
      </w:r>
      <w:r w:rsidRPr="000C2548">
        <w:rPr>
          <w:rFonts w:ascii="Corbel" w:eastAsia="Calibri" w:hAnsi="Corbel"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naam en voorletters"/>
            </w:textInput>
          </w:ffData>
        </w:fldChar>
      </w:r>
      <w:r w:rsidRPr="000C2548">
        <w:rPr>
          <w:rFonts w:ascii="Corbel" w:eastAsia="Calibri" w:hAnsi="Corbel"/>
          <w:sz w:val="21"/>
          <w:szCs w:val="21"/>
          <w:lang w:eastAsia="en-US"/>
        </w:rPr>
        <w:instrText xml:space="preserve"> FORMTEXT </w:instrText>
      </w:r>
      <w:r w:rsidRPr="000C2548">
        <w:rPr>
          <w:rFonts w:ascii="Corbel" w:eastAsia="Calibri" w:hAnsi="Corbel"/>
          <w:sz w:val="21"/>
          <w:szCs w:val="21"/>
          <w:lang w:eastAsia="en-US"/>
        </w:rPr>
      </w:r>
      <w:r w:rsidRPr="000C2548">
        <w:rPr>
          <w:rFonts w:ascii="Corbel" w:eastAsia="Calibri" w:hAnsi="Corbel"/>
          <w:sz w:val="21"/>
          <w:szCs w:val="21"/>
          <w:lang w:eastAsia="en-US"/>
        </w:rPr>
        <w:fldChar w:fldCharType="separate"/>
      </w:r>
      <w:r w:rsidRPr="000C2548">
        <w:rPr>
          <w:rFonts w:ascii="Corbel" w:eastAsia="Calibri" w:hAnsi="Corbel"/>
          <w:sz w:val="21"/>
          <w:szCs w:val="21"/>
          <w:lang w:eastAsia="en-US"/>
        </w:rPr>
        <w:t>naam en voorletters</w:t>
      </w:r>
      <w:r w:rsidRPr="000C2548">
        <w:rPr>
          <w:rFonts w:ascii="Corbel" w:eastAsia="Calibri" w:hAnsi="Corbel"/>
          <w:sz w:val="21"/>
          <w:szCs w:val="21"/>
          <w:lang w:eastAsia="en-US"/>
        </w:rPr>
        <w:fldChar w:fldCharType="end"/>
      </w:r>
      <w:r w:rsidRPr="000C2548">
        <w:rPr>
          <w:rFonts w:ascii="Corbel" w:eastAsia="Calibri" w:hAnsi="Corbel"/>
          <w:sz w:val="21"/>
          <w:szCs w:val="21"/>
          <w:lang w:eastAsia="en-US"/>
        </w:rPr>
        <w:t xml:space="preserve">, </w:t>
      </w:r>
    </w:p>
    <w:p w:rsidR="00452803" w:rsidRPr="000C2548" w:rsidRDefault="00452803" w:rsidP="00452803">
      <w:pPr>
        <w:spacing w:line="280" w:lineRule="atLeast"/>
        <w:jc w:val="left"/>
        <w:rPr>
          <w:rFonts w:ascii="Corbel" w:eastAsia="Calibri" w:hAnsi="Corbel"/>
          <w:sz w:val="21"/>
          <w:szCs w:val="21"/>
          <w:lang w:eastAsia="en-US"/>
        </w:rPr>
      </w:pPr>
    </w:p>
    <w:p w:rsidR="00452803" w:rsidRPr="000C2548" w:rsidRDefault="00452803" w:rsidP="00452803">
      <w:pPr>
        <w:spacing w:line="280" w:lineRule="atLeast"/>
        <w:jc w:val="left"/>
        <w:rPr>
          <w:rFonts w:ascii="Corbel" w:eastAsia="Calibri" w:hAnsi="Corbel"/>
          <w:sz w:val="21"/>
          <w:szCs w:val="21"/>
          <w:lang w:eastAsia="en-US"/>
        </w:rPr>
      </w:pPr>
      <w:r w:rsidRPr="000C2548">
        <w:rPr>
          <w:rFonts w:ascii="Corbel" w:eastAsia="Calibri" w:hAnsi="Corbel"/>
          <w:sz w:val="21"/>
          <w:szCs w:val="21"/>
          <w:lang w:eastAsia="en-US"/>
        </w:rPr>
        <w:t xml:space="preserve">als bestuurder van </w:t>
      </w:r>
      <w:r w:rsidRPr="000C2548">
        <w:rPr>
          <w:rFonts w:ascii="Corbel" w:eastAsia="Calibri" w:hAnsi="Corbel"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0C2548">
        <w:rPr>
          <w:rFonts w:ascii="Corbel" w:eastAsia="Calibri" w:hAnsi="Corbel"/>
          <w:sz w:val="21"/>
          <w:szCs w:val="21"/>
          <w:lang w:eastAsia="en-US"/>
        </w:rPr>
        <w:instrText xml:space="preserve"> FORMTEXT </w:instrText>
      </w:r>
      <w:r w:rsidRPr="000C2548">
        <w:rPr>
          <w:rFonts w:ascii="Corbel" w:eastAsia="Calibri" w:hAnsi="Corbel"/>
          <w:sz w:val="21"/>
          <w:szCs w:val="21"/>
          <w:lang w:eastAsia="en-US"/>
        </w:rPr>
      </w:r>
      <w:r w:rsidRPr="000C2548">
        <w:rPr>
          <w:rFonts w:ascii="Corbel" w:eastAsia="Calibri" w:hAnsi="Corbel"/>
          <w:sz w:val="21"/>
          <w:szCs w:val="21"/>
          <w:lang w:eastAsia="en-US"/>
        </w:rPr>
        <w:fldChar w:fldCharType="separate"/>
      </w:r>
      <w:r w:rsidRPr="000C2548">
        <w:rPr>
          <w:rFonts w:ascii="Corbel" w:eastAsia="Calibri" w:hAnsi="Corbel"/>
          <w:sz w:val="21"/>
          <w:szCs w:val="21"/>
          <w:lang w:eastAsia="en-US"/>
        </w:rPr>
        <w:t>naam bedrijf</w:t>
      </w:r>
      <w:r w:rsidRPr="000C2548">
        <w:rPr>
          <w:rFonts w:ascii="Corbel" w:eastAsia="Calibri" w:hAnsi="Corbel"/>
          <w:sz w:val="21"/>
          <w:szCs w:val="21"/>
          <w:lang w:eastAsia="en-US"/>
        </w:rPr>
        <w:fldChar w:fldCharType="end"/>
      </w:r>
      <w:r w:rsidRPr="000C2548">
        <w:rPr>
          <w:rFonts w:ascii="Corbel" w:eastAsia="Calibri" w:hAnsi="Corbel"/>
          <w:sz w:val="21"/>
          <w:szCs w:val="21"/>
          <w:lang w:eastAsia="en-US"/>
        </w:rPr>
        <w:t xml:space="preserve"> </w:t>
      </w:r>
    </w:p>
    <w:p w:rsidR="00452803" w:rsidRPr="000C2548" w:rsidRDefault="00452803" w:rsidP="00452803">
      <w:pPr>
        <w:spacing w:line="280" w:lineRule="atLeast"/>
        <w:jc w:val="left"/>
        <w:rPr>
          <w:rFonts w:ascii="Corbel" w:eastAsia="Calibri" w:hAnsi="Corbel"/>
          <w:sz w:val="21"/>
          <w:szCs w:val="21"/>
          <w:lang w:eastAsia="en-US"/>
        </w:rPr>
      </w:pPr>
    </w:p>
    <w:p w:rsidR="00452803" w:rsidRPr="000C2548" w:rsidRDefault="00452803" w:rsidP="00452803">
      <w:pPr>
        <w:spacing w:line="280" w:lineRule="atLeast"/>
        <w:jc w:val="left"/>
        <w:rPr>
          <w:rFonts w:ascii="Corbel" w:eastAsia="Calibri" w:hAnsi="Corbel"/>
          <w:sz w:val="21"/>
          <w:szCs w:val="21"/>
          <w:lang w:eastAsia="en-US"/>
        </w:rPr>
      </w:pPr>
      <w:r w:rsidRPr="000C2548">
        <w:rPr>
          <w:rFonts w:ascii="Corbel" w:eastAsia="Calibri" w:hAnsi="Corbel"/>
          <w:sz w:val="21"/>
          <w:szCs w:val="21"/>
          <w:lang w:eastAsia="en-US"/>
        </w:rPr>
        <w:t xml:space="preserve">die </w:t>
      </w:r>
      <w:r w:rsidRPr="000C2548">
        <w:rPr>
          <w:rFonts w:ascii="Corbel" w:eastAsia="Calibri" w:hAnsi="Corbel"/>
          <w:sz w:val="21"/>
          <w:szCs w:val="21"/>
          <w:lang w:eastAsia="en-US"/>
        </w:rPr>
        <w:fldChar w:fldCharType="begin">
          <w:ffData>
            <w:name w:val=""/>
            <w:enabled/>
            <w:calcOnExit w:val="0"/>
            <w:textInput>
              <w:default w:val="functie"/>
            </w:textInput>
          </w:ffData>
        </w:fldChar>
      </w:r>
      <w:r w:rsidRPr="000C2548">
        <w:rPr>
          <w:rFonts w:ascii="Corbel" w:eastAsia="Calibri" w:hAnsi="Corbel"/>
          <w:sz w:val="21"/>
          <w:szCs w:val="21"/>
          <w:lang w:eastAsia="en-US"/>
        </w:rPr>
        <w:instrText xml:space="preserve"> FORMTEXT </w:instrText>
      </w:r>
      <w:r w:rsidRPr="000C2548">
        <w:rPr>
          <w:rFonts w:ascii="Corbel" w:eastAsia="Calibri" w:hAnsi="Corbel"/>
          <w:sz w:val="21"/>
          <w:szCs w:val="21"/>
          <w:lang w:eastAsia="en-US"/>
        </w:rPr>
      </w:r>
      <w:r w:rsidRPr="000C2548">
        <w:rPr>
          <w:rFonts w:ascii="Corbel" w:eastAsia="Calibri" w:hAnsi="Corbel"/>
          <w:sz w:val="21"/>
          <w:szCs w:val="21"/>
          <w:lang w:eastAsia="en-US"/>
        </w:rPr>
        <w:fldChar w:fldCharType="separate"/>
      </w:r>
      <w:r w:rsidRPr="000C2548">
        <w:rPr>
          <w:rFonts w:ascii="Corbel" w:eastAsia="Calibri" w:hAnsi="Corbel"/>
          <w:sz w:val="21"/>
          <w:szCs w:val="21"/>
          <w:lang w:eastAsia="en-US"/>
        </w:rPr>
        <w:t>naam bedrijf</w:t>
      </w:r>
      <w:r w:rsidRPr="000C2548">
        <w:rPr>
          <w:rFonts w:ascii="Corbel" w:eastAsia="Calibri" w:hAnsi="Corbel"/>
          <w:sz w:val="21"/>
          <w:szCs w:val="21"/>
          <w:lang w:eastAsia="en-US"/>
        </w:rPr>
        <w:fldChar w:fldCharType="end"/>
      </w:r>
    </w:p>
    <w:p w:rsidR="00452803" w:rsidRPr="000C2548" w:rsidRDefault="00452803" w:rsidP="00452803">
      <w:pPr>
        <w:spacing w:line="280" w:lineRule="atLeast"/>
        <w:jc w:val="left"/>
        <w:rPr>
          <w:rFonts w:ascii="Corbel" w:eastAsia="Calibri" w:hAnsi="Corbel"/>
          <w:sz w:val="21"/>
          <w:szCs w:val="21"/>
          <w:lang w:eastAsia="en-US"/>
        </w:rPr>
      </w:pPr>
      <w:r w:rsidRPr="000C2548">
        <w:rPr>
          <w:rFonts w:ascii="Corbel" w:eastAsia="Calibri" w:hAnsi="Corbel"/>
          <w:sz w:val="21"/>
          <w:szCs w:val="21"/>
          <w:lang w:eastAsia="en-US"/>
        </w:rPr>
        <w:t xml:space="preserve">ter zake van deze inschrijving rechtsgeldig vertegenwoordigt. </w:t>
      </w:r>
    </w:p>
    <w:p w:rsidR="00452803" w:rsidRPr="000C2548" w:rsidRDefault="00452803" w:rsidP="00452803">
      <w:pPr>
        <w:spacing w:line="280" w:lineRule="atLeast"/>
        <w:jc w:val="left"/>
        <w:rPr>
          <w:rFonts w:ascii="Corbel" w:eastAsia="Calibri" w:hAnsi="Corbel"/>
          <w:sz w:val="21"/>
          <w:szCs w:val="21"/>
          <w:lang w:eastAsia="en-US"/>
        </w:rPr>
      </w:pPr>
    </w:p>
    <w:p w:rsidR="00452803" w:rsidRPr="000C2548" w:rsidRDefault="00452803" w:rsidP="00452803">
      <w:pPr>
        <w:spacing w:line="280" w:lineRule="atLeast"/>
        <w:jc w:val="left"/>
        <w:rPr>
          <w:rFonts w:ascii="Corbel" w:eastAsia="Calibri" w:hAnsi="Corbel"/>
          <w:sz w:val="21"/>
          <w:szCs w:val="21"/>
          <w:lang w:eastAsia="en-US"/>
        </w:rPr>
      </w:pPr>
    </w:p>
    <w:p w:rsidR="00452803" w:rsidRPr="000C2548" w:rsidRDefault="00452803" w:rsidP="00452803">
      <w:pPr>
        <w:spacing w:line="280" w:lineRule="atLeast"/>
        <w:jc w:val="left"/>
        <w:rPr>
          <w:rFonts w:ascii="Corbel" w:eastAsia="Calibri" w:hAnsi="Corbel"/>
          <w:sz w:val="21"/>
          <w:szCs w:val="21"/>
          <w:lang w:eastAsia="en-US"/>
        </w:rPr>
      </w:pPr>
    </w:p>
    <w:p w:rsidR="00452803" w:rsidRPr="000C2548" w:rsidRDefault="00452803" w:rsidP="00452803">
      <w:pPr>
        <w:spacing w:line="280" w:lineRule="atLeast"/>
        <w:jc w:val="left"/>
        <w:rPr>
          <w:rFonts w:ascii="Corbel" w:eastAsia="Calibri" w:hAnsi="Corbel"/>
          <w:sz w:val="21"/>
          <w:szCs w:val="21"/>
          <w:lang w:eastAsia="en-US"/>
        </w:rPr>
      </w:pPr>
    </w:p>
    <w:p w:rsidR="00452803" w:rsidRPr="000C2548" w:rsidRDefault="00452803" w:rsidP="00452803">
      <w:pPr>
        <w:spacing w:line="280" w:lineRule="atLeast"/>
        <w:jc w:val="left"/>
        <w:rPr>
          <w:rFonts w:ascii="Corbel" w:eastAsia="Calibri" w:hAnsi="Corbel"/>
          <w:sz w:val="21"/>
          <w:szCs w:val="21"/>
          <w:lang w:eastAsia="en-US"/>
        </w:rPr>
      </w:pPr>
      <w:r w:rsidRPr="000C2548">
        <w:rPr>
          <w:rFonts w:ascii="Corbel" w:eastAsia="Calibri" w:hAnsi="Corbel"/>
          <w:sz w:val="21"/>
          <w:szCs w:val="21"/>
          <w:lang w:eastAsia="en-US"/>
        </w:rPr>
        <w:t>Handtekening:</w:t>
      </w:r>
    </w:p>
    <w:p w:rsidR="000B46D8" w:rsidRPr="00452803" w:rsidRDefault="000B46D8" w:rsidP="00452803">
      <w:pPr>
        <w:spacing w:line="240" w:lineRule="auto"/>
        <w:jc w:val="left"/>
        <w:rPr>
          <w:rFonts w:ascii="Corbel" w:hAnsi="Corbel" w:cs="Arial"/>
          <w:color w:val="000000" w:themeColor="text1"/>
          <w:szCs w:val="21"/>
        </w:rPr>
      </w:pPr>
    </w:p>
    <w:sectPr w:rsidR="000B46D8" w:rsidRPr="00452803" w:rsidSect="00177A29">
      <w:footerReference w:type="default" r:id="rId7"/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4F60" w:rsidRDefault="00A74F60" w:rsidP="00A74F60">
      <w:pPr>
        <w:spacing w:line="240" w:lineRule="auto"/>
      </w:pPr>
      <w:r>
        <w:separator/>
      </w:r>
    </w:p>
  </w:endnote>
  <w:endnote w:type="continuationSeparator" w:id="0">
    <w:p w:rsidR="00A74F60" w:rsidRDefault="00A74F60" w:rsidP="00A74F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07029112"/>
      <w:docPartObj>
        <w:docPartGallery w:val="Page Numbers (Bottom of Page)"/>
        <w:docPartUnique/>
      </w:docPartObj>
    </w:sdtPr>
    <w:sdtEndPr/>
    <w:sdtContent>
      <w:p w:rsidR="00A74F60" w:rsidRDefault="00A74F60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58D2">
          <w:rPr>
            <w:noProof/>
          </w:rPr>
          <w:t>1</w:t>
        </w:r>
        <w:r>
          <w:fldChar w:fldCharType="end"/>
        </w:r>
      </w:p>
    </w:sdtContent>
  </w:sdt>
  <w:p w:rsidR="00A74F60" w:rsidRDefault="00A74F6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4F60" w:rsidRDefault="00A74F60" w:rsidP="00A74F60">
      <w:pPr>
        <w:spacing w:line="240" w:lineRule="auto"/>
      </w:pPr>
      <w:r>
        <w:separator/>
      </w:r>
    </w:p>
  </w:footnote>
  <w:footnote w:type="continuationSeparator" w:id="0">
    <w:p w:rsidR="00A74F60" w:rsidRDefault="00A74F60" w:rsidP="00A74F60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5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  <w:num w:numId="8">
    <w:abstractNumId w:val="3"/>
  </w:num>
  <w:num w:numId="9">
    <w:abstractNumId w:val="6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3"/>
  </w:num>
  <w:num w:numId="20">
    <w:abstractNumId w:val="6"/>
  </w:num>
  <w:num w:numId="21">
    <w:abstractNumId w:val="0"/>
  </w:num>
  <w:num w:numId="22">
    <w:abstractNumId w:val="1"/>
  </w:num>
  <w:num w:numId="23">
    <w:abstractNumId w:val="4"/>
  </w:num>
  <w:num w:numId="24">
    <w:abstractNumId w:val="0"/>
  </w:num>
  <w:num w:numId="25">
    <w:abstractNumId w:val="0"/>
  </w:num>
  <w:num w:numId="2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2803"/>
    <w:rsid w:val="000B46D8"/>
    <w:rsid w:val="001375A7"/>
    <w:rsid w:val="00177A29"/>
    <w:rsid w:val="002B5524"/>
    <w:rsid w:val="00330540"/>
    <w:rsid w:val="003B3222"/>
    <w:rsid w:val="00424DED"/>
    <w:rsid w:val="00452803"/>
    <w:rsid w:val="00482A4F"/>
    <w:rsid w:val="00527398"/>
    <w:rsid w:val="005C4224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A74F60"/>
    <w:rsid w:val="00BD0C39"/>
    <w:rsid w:val="00D616BD"/>
    <w:rsid w:val="00EB1492"/>
    <w:rsid w:val="00F12F0D"/>
    <w:rsid w:val="00F758D2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7D717E"/>
  <w15:docId w15:val="{633C2550-CE18-4F08-A6B6-5E77F913E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452803"/>
    <w:pPr>
      <w:spacing w:line="252" w:lineRule="atLeast"/>
      <w:jc w:val="both"/>
    </w:pPr>
    <w:rPr>
      <w:rFonts w:asciiTheme="minorHAnsi" w:hAnsiTheme="minorHAnsi"/>
      <w:sz w:val="22"/>
      <w:szCs w:val="24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jc w:val="left"/>
      <w:outlineLvl w:val="0"/>
    </w:pPr>
    <w:rPr>
      <w:rFonts w:ascii="Corbel" w:hAnsi="Corbel"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 w:line="280" w:lineRule="atLeast"/>
      <w:jc w:val="left"/>
      <w:outlineLvl w:val="1"/>
    </w:pPr>
    <w:rPr>
      <w:rFonts w:ascii="Corbel" w:hAnsi="Corbel"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 w:line="280" w:lineRule="atLeast"/>
      <w:jc w:val="left"/>
      <w:outlineLvl w:val="2"/>
    </w:pPr>
    <w:rPr>
      <w:rFonts w:ascii="Corbel" w:hAnsi="Corbel" w:cs="Arial"/>
      <w:b/>
      <w:bCs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 w:line="280" w:lineRule="atLeast"/>
      <w:jc w:val="left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 w:line="280" w:lineRule="atLeast"/>
      <w:jc w:val="left"/>
      <w:outlineLvl w:val="4"/>
    </w:pPr>
    <w:rPr>
      <w:rFonts w:ascii="Corbel" w:hAnsi="Corbel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 w:line="280" w:lineRule="atLeast"/>
      <w:jc w:val="left"/>
      <w:outlineLvl w:val="5"/>
    </w:pPr>
    <w:rPr>
      <w:rFonts w:ascii="Times New Roman" w:hAnsi="Times New Roman"/>
      <w:b/>
      <w:bCs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 w:line="280" w:lineRule="atLeast"/>
      <w:jc w:val="left"/>
      <w:outlineLvl w:val="6"/>
    </w:pPr>
    <w:rPr>
      <w:rFonts w:ascii="Times New Roman" w:hAnsi="Times New Roman"/>
      <w:sz w:val="24"/>
      <w:szCs w:val="21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 w:line="280" w:lineRule="atLeast"/>
      <w:jc w:val="left"/>
      <w:outlineLvl w:val="7"/>
    </w:pPr>
    <w:rPr>
      <w:rFonts w:ascii="Times New Roman" w:hAnsi="Times New Roman"/>
      <w:i/>
      <w:iCs/>
      <w:sz w:val="24"/>
      <w:szCs w:val="21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 w:line="280" w:lineRule="atLeast"/>
      <w:jc w:val="left"/>
      <w:outlineLvl w:val="8"/>
    </w:pPr>
    <w:rPr>
      <w:rFonts w:ascii="Arial" w:hAnsi="Arial" w:cs="Arial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pPr>
      <w:spacing w:line="280" w:lineRule="atLeast"/>
      <w:jc w:val="left"/>
    </w:pPr>
    <w:rPr>
      <w:rFonts w:ascii="Corbel" w:hAnsi="Corbel"/>
      <w:i/>
      <w:sz w:val="21"/>
      <w:szCs w:val="21"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 w:line="280" w:lineRule="atLeast"/>
      <w:jc w:val="left"/>
    </w:pPr>
    <w:rPr>
      <w:rFonts w:ascii="Corbel" w:hAnsi="Corbel"/>
      <w:b/>
      <w:sz w:val="21"/>
      <w:szCs w:val="21"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  <w:spacing w:line="280" w:lineRule="atLeast"/>
      <w:jc w:val="left"/>
    </w:pPr>
    <w:rPr>
      <w:rFonts w:ascii="Corbel" w:hAnsi="Corbel"/>
      <w:b/>
      <w:sz w:val="21"/>
      <w:szCs w:val="21"/>
    </w:rPr>
  </w:style>
  <w:style w:type="paragraph" w:customStyle="1" w:styleId="Tussenkopjeuitnodiging">
    <w:name w:val="Tussenkopje uitnodiging"/>
    <w:basedOn w:val="Standaard"/>
    <w:qFormat/>
    <w:rsid w:val="00FE2507"/>
    <w:pPr>
      <w:spacing w:line="280" w:lineRule="atLeast"/>
      <w:jc w:val="left"/>
    </w:pPr>
    <w:rPr>
      <w:rFonts w:ascii="Corbel" w:hAnsi="Corbel"/>
      <w:b/>
      <w:sz w:val="26"/>
      <w:szCs w:val="21"/>
    </w:rPr>
  </w:style>
  <w:style w:type="paragraph" w:customStyle="1" w:styleId="Bijschriftkopjerapport">
    <w:name w:val="Bijschrift kopje rapport"/>
    <w:basedOn w:val="Standaard"/>
    <w:qFormat/>
    <w:rsid w:val="00FE2507"/>
    <w:pPr>
      <w:spacing w:line="280" w:lineRule="atLeast"/>
      <w:jc w:val="left"/>
    </w:pPr>
    <w:rPr>
      <w:rFonts w:ascii="Corbel" w:hAnsi="Corbel"/>
      <w:b/>
      <w:sz w:val="18"/>
      <w:szCs w:val="21"/>
    </w:rPr>
  </w:style>
  <w:style w:type="paragraph" w:customStyle="1" w:styleId="Bijschriftrapport">
    <w:name w:val="Bijschrift rapport"/>
    <w:basedOn w:val="Standaard"/>
    <w:qFormat/>
    <w:rsid w:val="00FE2507"/>
    <w:pPr>
      <w:spacing w:line="280" w:lineRule="atLeast"/>
      <w:jc w:val="left"/>
    </w:pPr>
    <w:rPr>
      <w:rFonts w:ascii="Corbel" w:hAnsi="Corbel"/>
      <w:sz w:val="18"/>
      <w:szCs w:val="21"/>
    </w:rPr>
  </w:style>
  <w:style w:type="paragraph" w:customStyle="1" w:styleId="Figuurkoprapport">
    <w:name w:val="Figuurkop rapport"/>
    <w:basedOn w:val="Standaard"/>
    <w:qFormat/>
    <w:rsid w:val="00FE2507"/>
    <w:pPr>
      <w:spacing w:before="560" w:line="280" w:lineRule="atLeast"/>
      <w:jc w:val="left"/>
    </w:pPr>
    <w:rPr>
      <w:rFonts w:ascii="Corbel" w:hAnsi="Corbel"/>
      <w:b/>
      <w:sz w:val="18"/>
      <w:szCs w:val="21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  <w:jc w:val="left"/>
    </w:pPr>
    <w:rPr>
      <w:rFonts w:ascii="Corbel" w:hAnsi="Corbel"/>
      <w:sz w:val="17"/>
      <w:szCs w:val="21"/>
    </w:rPr>
  </w:style>
  <w:style w:type="paragraph" w:customStyle="1" w:styleId="Alineakopjerapport">
    <w:name w:val="Alineakopje rapport"/>
    <w:basedOn w:val="Standaard"/>
    <w:qFormat/>
    <w:rsid w:val="00FE2507"/>
    <w:pPr>
      <w:spacing w:before="280" w:line="280" w:lineRule="atLeast"/>
      <w:jc w:val="left"/>
    </w:pPr>
    <w:rPr>
      <w:rFonts w:ascii="Corbel" w:hAnsi="Corbel"/>
      <w:i/>
      <w:sz w:val="21"/>
      <w:szCs w:val="21"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 w:line="280" w:lineRule="atLeast"/>
      <w:jc w:val="left"/>
    </w:pPr>
    <w:rPr>
      <w:rFonts w:ascii="Corbel" w:hAnsi="Corbel"/>
      <w:b/>
      <w:szCs w:val="21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  <w:spacing w:line="280" w:lineRule="atLeast"/>
      <w:jc w:val="left"/>
    </w:pPr>
    <w:rPr>
      <w:rFonts w:ascii="Corbel" w:hAnsi="Corbel"/>
      <w:sz w:val="21"/>
      <w:szCs w:val="21"/>
    </w:r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  <w:spacing w:line="280" w:lineRule="atLeast"/>
      <w:jc w:val="left"/>
    </w:pPr>
    <w:rPr>
      <w:rFonts w:ascii="Corbel" w:hAnsi="Corbel"/>
      <w:sz w:val="21"/>
      <w:szCs w:val="21"/>
    </w:r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  <w:spacing w:line="280" w:lineRule="atLeast"/>
      <w:jc w:val="left"/>
    </w:pPr>
    <w:rPr>
      <w:rFonts w:ascii="Corbel" w:hAnsi="Corbel"/>
      <w:sz w:val="21"/>
      <w:szCs w:val="21"/>
    </w:rPr>
  </w:style>
  <w:style w:type="paragraph" w:styleId="Inhopg1">
    <w:name w:val="toc 1"/>
    <w:basedOn w:val="Standaard"/>
    <w:next w:val="Standaard"/>
    <w:autoRedefine/>
    <w:semiHidden/>
    <w:rsid w:val="003B3222"/>
    <w:pPr>
      <w:spacing w:before="280" w:line="280" w:lineRule="atLeast"/>
      <w:ind w:left="159" w:hanging="159"/>
      <w:jc w:val="left"/>
    </w:pPr>
    <w:rPr>
      <w:rFonts w:ascii="Corbel" w:hAnsi="Corbel"/>
      <w:b/>
      <w:szCs w:val="21"/>
    </w:rPr>
  </w:style>
  <w:style w:type="paragraph" w:styleId="Inhopg2">
    <w:name w:val="toc 2"/>
    <w:basedOn w:val="Standaard"/>
    <w:next w:val="Standaard"/>
    <w:autoRedefine/>
    <w:semiHidden/>
    <w:rsid w:val="003B3222"/>
    <w:pPr>
      <w:spacing w:line="280" w:lineRule="atLeast"/>
      <w:ind w:left="301" w:hanging="301"/>
      <w:jc w:val="left"/>
    </w:pPr>
    <w:rPr>
      <w:rFonts w:ascii="Corbel" w:hAnsi="Corbel"/>
      <w:sz w:val="21"/>
      <w:szCs w:val="21"/>
    </w:rPr>
  </w:style>
  <w:style w:type="paragraph" w:styleId="Inhopg3">
    <w:name w:val="toc 3"/>
    <w:basedOn w:val="Standaard"/>
    <w:next w:val="Standaard"/>
    <w:autoRedefine/>
    <w:semiHidden/>
    <w:rsid w:val="003B3222"/>
    <w:pPr>
      <w:spacing w:line="280" w:lineRule="atLeast"/>
      <w:ind w:left="442" w:hanging="442"/>
      <w:jc w:val="left"/>
    </w:pPr>
    <w:rPr>
      <w:rFonts w:ascii="Corbel" w:hAnsi="Corbel"/>
      <w:sz w:val="21"/>
      <w:szCs w:val="21"/>
    </w:r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  <w:jc w:val="left"/>
    </w:pPr>
    <w:rPr>
      <w:rFonts w:ascii="Corbel" w:hAnsi="Corbel"/>
      <w:b/>
      <w:sz w:val="42"/>
      <w:szCs w:val="21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  <w:jc w:val="left"/>
    </w:pPr>
    <w:rPr>
      <w:rFonts w:ascii="Corbel" w:hAnsi="Corbel"/>
      <w:sz w:val="17"/>
      <w:szCs w:val="21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pPr>
      <w:spacing w:line="280" w:lineRule="atLeast"/>
      <w:jc w:val="left"/>
    </w:pPr>
    <w:rPr>
      <w:rFonts w:ascii="Corbel" w:hAnsi="Corbel"/>
      <w:sz w:val="17"/>
      <w:szCs w:val="21"/>
    </w:rPr>
  </w:style>
  <w:style w:type="paragraph" w:customStyle="1" w:styleId="Tabelkolomkopjes">
    <w:name w:val="Tabelkolomkopjes"/>
    <w:basedOn w:val="Standaard"/>
    <w:qFormat/>
    <w:rsid w:val="00FE2507"/>
    <w:pPr>
      <w:spacing w:line="280" w:lineRule="atLeast"/>
      <w:jc w:val="right"/>
    </w:pPr>
    <w:rPr>
      <w:rFonts w:ascii="Corbel" w:hAnsi="Corbel"/>
      <w:b/>
      <w:sz w:val="18"/>
      <w:szCs w:val="21"/>
    </w:rPr>
  </w:style>
  <w:style w:type="paragraph" w:customStyle="1" w:styleId="TabeltekstRegular">
    <w:name w:val="Tabeltekst Regular"/>
    <w:basedOn w:val="Standaard"/>
    <w:qFormat/>
    <w:rsid w:val="00FE2507"/>
    <w:pPr>
      <w:spacing w:line="280" w:lineRule="atLeast"/>
      <w:jc w:val="right"/>
    </w:pPr>
    <w:rPr>
      <w:rFonts w:ascii="Corbel" w:hAnsi="Corbel"/>
      <w:sz w:val="18"/>
      <w:szCs w:val="21"/>
    </w:rPr>
  </w:style>
  <w:style w:type="paragraph" w:customStyle="1" w:styleId="TabeltekstmetBoldaccenten">
    <w:name w:val="Tabeltekst met Bold accenten"/>
    <w:basedOn w:val="Standaard"/>
    <w:qFormat/>
    <w:rsid w:val="00FE2507"/>
    <w:pPr>
      <w:spacing w:line="280" w:lineRule="atLeast"/>
      <w:jc w:val="left"/>
    </w:pPr>
    <w:rPr>
      <w:rFonts w:ascii="Corbel" w:hAnsi="Corbel"/>
      <w:b/>
      <w:sz w:val="18"/>
      <w:szCs w:val="21"/>
    </w:rPr>
  </w:style>
  <w:style w:type="paragraph" w:styleId="Koptekst">
    <w:name w:val="header"/>
    <w:basedOn w:val="Standaard"/>
    <w:link w:val="KoptekstChar"/>
    <w:rsid w:val="00A74F6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rsid w:val="00A74F60"/>
    <w:rPr>
      <w:rFonts w:asciiTheme="minorHAnsi" w:hAnsiTheme="minorHAnsi"/>
      <w:sz w:val="22"/>
      <w:szCs w:val="24"/>
    </w:rPr>
  </w:style>
  <w:style w:type="paragraph" w:styleId="Voettekst">
    <w:name w:val="footer"/>
    <w:basedOn w:val="Standaard"/>
    <w:link w:val="VoettekstChar"/>
    <w:uiPriority w:val="99"/>
    <w:rsid w:val="00A74F6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74F60"/>
    <w:rPr>
      <w:rFonts w:asciiTheme="minorHAnsi" w:hAnsiTheme="minorHAnsi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110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Mattens, Sylvia</dc:creator>
  <cp:lastModifiedBy>Evertz, Pascal</cp:lastModifiedBy>
  <cp:revision>6</cp:revision>
  <cp:lastPrinted>2019-03-04T13:35:00Z</cp:lastPrinted>
  <dcterms:created xsi:type="dcterms:W3CDTF">2020-05-01T12:15:00Z</dcterms:created>
  <dcterms:modified xsi:type="dcterms:W3CDTF">2020-08-06T12:30:00Z</dcterms:modified>
</cp:coreProperties>
</file>